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1.7.0.0 -->
  <w:body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  <w:jc w:val="center"/>
      </w:pPr>
      <w:r>
        <w:rPr>
          <w:rtl w:val="0"/>
        </w:rPr>
        <w:t>Rough</w:t>
      </w:r>
      <w:r>
        <w:rPr>
          <w:rtl w:val="0"/>
        </w:rPr>
        <w:t xml:space="preserve"> </w:t>
      </w:r>
      <w:r>
        <w:rPr>
          <w:rtl w:val="0"/>
        </w:rPr>
        <w:t>Draft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  <w:ind w:firstLine="720"/>
      </w:pPr>
      <w:r>
        <w:rPr>
          <w:rtl w:val="0"/>
        </w:rPr>
        <w:t>There</w:t>
      </w:r>
      <w:r>
        <w:rPr>
          <w:rtl w:val="0"/>
        </w:rPr>
        <w:t xml:space="preserve"> </w:t>
      </w:r>
      <w:r>
        <w:rPr>
          <w:rtl w:val="0"/>
        </w:rPr>
        <w:t>are</w:t>
      </w:r>
      <w:r>
        <w:rPr>
          <w:rtl w:val="0"/>
        </w:rPr>
        <w:t xml:space="preserve"> </w:t>
      </w:r>
      <w:r>
        <w:rPr>
          <w:rtl w:val="0"/>
        </w:rPr>
        <w:t>many</w:t>
      </w:r>
      <w:r>
        <w:rPr>
          <w:rtl w:val="0"/>
        </w:rPr>
        <w:t xml:space="preserve"> </w:t>
      </w:r>
      <w:r>
        <w:rPr>
          <w:rtl w:val="0"/>
        </w:rPr>
        <w:t>iconic</w:t>
      </w:r>
      <w:r>
        <w:rPr>
          <w:rtl w:val="0"/>
        </w:rPr>
        <w:t xml:space="preserve"> </w:t>
      </w:r>
      <w:r>
        <w:rPr>
          <w:rtl w:val="0"/>
        </w:rPr>
        <w:t>images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America</w:t>
      </w:r>
      <w:r>
        <w:rPr>
          <w:rtl w:val="0"/>
        </w:rPr>
        <w:t xml:space="preserve"> </w:t>
      </w:r>
      <w:r>
        <w:rPr>
          <w:rtl w:val="0"/>
        </w:rPr>
        <w:t>from</w:t>
      </w:r>
      <w:r>
        <w:rPr>
          <w:rtl w:val="0"/>
        </w:rPr>
        <w:t xml:space="preserve"> </w:t>
      </w:r>
      <w:r>
        <w:rPr>
          <w:rtl w:val="0"/>
        </w:rPr>
        <w:t>World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 2.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red</w:t>
      </w:r>
      <w:r>
        <w:rPr>
          <w:rtl w:val="0"/>
        </w:rPr>
        <w:t xml:space="preserve">, </w:t>
      </w:r>
      <w:r>
        <w:rPr>
          <w:rtl w:val="0"/>
        </w:rPr>
        <w:t>white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blue</w:t>
      </w:r>
      <w:r>
        <w:rPr>
          <w:rtl w:val="0"/>
        </w:rPr>
        <w:t xml:space="preserve"> </w:t>
      </w:r>
      <w:r>
        <w:rPr>
          <w:rtl w:val="0"/>
        </w:rPr>
        <w:t>Uncle</w:t>
      </w:r>
      <w:r>
        <w:rPr>
          <w:rtl w:val="0"/>
        </w:rPr>
        <w:t xml:space="preserve"> </w:t>
      </w:r>
      <w:r>
        <w:rPr>
          <w:rtl w:val="0"/>
        </w:rPr>
        <w:t>Sam</w:t>
      </w:r>
      <w:r>
        <w:rPr>
          <w:rtl w:val="0"/>
        </w:rPr>
        <w:t xml:space="preserve"> </w:t>
      </w:r>
      <w:r>
        <w:rPr>
          <w:rtl w:val="0"/>
        </w:rPr>
        <w:t>pointing</w:t>
      </w:r>
      <w:r>
        <w:rPr>
          <w:rtl w:val="0"/>
        </w:rPr>
        <w:t xml:space="preserve"> </w:t>
      </w:r>
      <w:r>
        <w:rPr>
          <w:rtl w:val="0"/>
        </w:rPr>
        <w:t>his</w:t>
      </w:r>
      <w:r>
        <w:rPr>
          <w:rtl w:val="0"/>
        </w:rPr>
        <w:t xml:space="preserve"> </w:t>
      </w:r>
      <w:r>
        <w:rPr>
          <w:rtl w:val="0"/>
        </w:rPr>
        <w:t>finger</w:t>
      </w:r>
      <w:r>
        <w:rPr>
          <w:rtl w:val="0"/>
        </w:rPr>
        <w:t xml:space="preserve"> </w:t>
      </w:r>
      <w:r>
        <w:rPr>
          <w:rtl w:val="0"/>
        </w:rPr>
        <w:t>at</w:t>
      </w:r>
      <w:r>
        <w:rPr>
          <w:rtl w:val="0"/>
        </w:rPr>
        <w:t xml:space="preserve"> </w:t>
      </w:r>
      <w:r>
        <w:rPr>
          <w:rtl w:val="0"/>
        </w:rPr>
        <w:t>men</w:t>
      </w:r>
      <w:r>
        <w:rPr>
          <w:rtl w:val="0"/>
        </w:rPr>
        <w:t xml:space="preserve"> </w:t>
      </w:r>
      <w:r>
        <w:rPr>
          <w:rtl w:val="0"/>
        </w:rPr>
        <w:t>who</w:t>
      </w:r>
      <w:r>
        <w:rPr>
          <w:rtl w:val="0"/>
        </w:rPr>
        <w:t xml:space="preserve"> </w:t>
      </w:r>
      <w:r>
        <w:rPr>
          <w:rtl w:val="0"/>
        </w:rPr>
        <w:t>need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join</w:t>
      </w:r>
      <w:r>
        <w:rPr>
          <w:rtl w:val="0"/>
        </w:rPr>
        <w:t xml:space="preserve"> </w:t>
      </w:r>
      <w:r>
        <w:rPr>
          <w:rtl w:val="0"/>
        </w:rPr>
        <w:t>up</w:t>
      </w:r>
      <w:r>
        <w:rPr>
          <w:rtl w:val="0"/>
        </w:rPr>
        <w:t xml:space="preserve">,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victory</w:t>
      </w:r>
      <w:r>
        <w:rPr>
          <w:rtl w:val="0"/>
        </w:rPr>
        <w:t xml:space="preserve"> </w:t>
      </w:r>
      <w:r>
        <w:rPr>
          <w:rtl w:val="0"/>
        </w:rPr>
        <w:t>gardens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Americans</w:t>
      </w:r>
      <w:r>
        <w:rPr>
          <w:rtl w:val="0"/>
        </w:rPr>
        <w:t xml:space="preserve"> </w:t>
      </w:r>
      <w:r>
        <w:rPr>
          <w:rtl w:val="0"/>
        </w:rPr>
        <w:t>rationing</w:t>
      </w:r>
      <w:r>
        <w:rPr>
          <w:rtl w:val="0"/>
        </w:rPr>
        <w:t xml:space="preserve"> </w:t>
      </w:r>
      <w:r>
        <w:rPr>
          <w:rtl w:val="0"/>
        </w:rPr>
        <w:t>their</w:t>
      </w:r>
      <w:r>
        <w:rPr>
          <w:rtl w:val="0"/>
        </w:rPr>
        <w:t xml:space="preserve"> </w:t>
      </w:r>
      <w:r>
        <w:rPr>
          <w:rtl w:val="0"/>
        </w:rPr>
        <w:t>goods</w:t>
      </w:r>
      <w:r>
        <w:rPr>
          <w:rtl w:val="0"/>
        </w:rPr>
        <w:t xml:space="preserve">,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stark</w:t>
      </w:r>
      <w:r>
        <w:rPr>
          <w:rtl w:val="0"/>
        </w:rPr>
        <w:t xml:space="preserve"> </w:t>
      </w:r>
      <w:r>
        <w:rPr>
          <w:rtl w:val="0"/>
        </w:rPr>
        <w:t>images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wartime</w:t>
      </w:r>
      <w:r>
        <w:rPr>
          <w:rtl w:val="0"/>
        </w:rPr>
        <w:t xml:space="preserve"> </w:t>
      </w:r>
      <w:r>
        <w:rPr>
          <w:rtl w:val="0"/>
        </w:rPr>
        <w:t>from</w:t>
      </w:r>
      <w:r>
        <w:rPr>
          <w:rtl w:val="0"/>
        </w:rPr>
        <w:t xml:space="preserve"> </w:t>
      </w:r>
      <w:r>
        <w:rPr>
          <w:rtl w:val="0"/>
        </w:rPr>
        <w:t>Pearl</w:t>
      </w:r>
      <w:r>
        <w:rPr>
          <w:rtl w:val="0"/>
        </w:rPr>
        <w:t xml:space="preserve"> </w:t>
      </w:r>
      <w:r>
        <w:rPr>
          <w:rtl w:val="0"/>
        </w:rPr>
        <w:t>Harbour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D</w:t>
      </w:r>
      <w:r>
        <w:rPr>
          <w:rtl w:val="0"/>
        </w:rPr>
        <w:t>-</w:t>
      </w:r>
      <w:r>
        <w:rPr>
          <w:rtl w:val="0"/>
        </w:rPr>
        <w:t>Day</w:t>
      </w:r>
      <w:r>
        <w:rPr>
          <w:rtl w:val="0"/>
        </w:rPr>
        <w:t xml:space="preserve"> </w:t>
      </w:r>
      <w:r>
        <w:rPr>
          <w:rtl w:val="0"/>
        </w:rPr>
        <w:t>Invasion</w:t>
      </w:r>
      <w:r>
        <w:rPr>
          <w:rtl w:val="0"/>
        </w:rPr>
        <w:t xml:space="preserve">. </w:t>
      </w:r>
      <w:r>
        <w:rPr>
          <w:rtl w:val="0"/>
        </w:rPr>
        <w:t>One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most</w:t>
      </w:r>
      <w:r>
        <w:rPr>
          <w:rtl w:val="0"/>
        </w:rPr>
        <w:t xml:space="preserve"> </w:t>
      </w:r>
      <w:r>
        <w:rPr>
          <w:rtl w:val="0"/>
        </w:rPr>
        <w:t>famous</w:t>
      </w:r>
      <w:r>
        <w:rPr>
          <w:rtl w:val="0"/>
        </w:rPr>
        <w:t xml:space="preserve"> </w:t>
      </w:r>
      <w:r>
        <w:rPr>
          <w:rtl w:val="0"/>
        </w:rPr>
        <w:t>images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poster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wearing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blue</w:t>
      </w:r>
      <w:r>
        <w:rPr>
          <w:rtl w:val="0"/>
        </w:rPr>
        <w:t>-</w:t>
      </w:r>
      <w:r>
        <w:rPr>
          <w:rtl w:val="0"/>
        </w:rPr>
        <w:t>collared</w:t>
      </w:r>
      <w:r>
        <w:rPr>
          <w:rtl w:val="0"/>
        </w:rPr>
        <w:t xml:space="preserve"> </w:t>
      </w:r>
      <w:r>
        <w:rPr>
          <w:rtl w:val="0"/>
        </w:rPr>
        <w:t>shirt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red</w:t>
      </w:r>
      <w:r>
        <w:rPr>
          <w:rtl w:val="0"/>
        </w:rPr>
        <w:t xml:space="preserve"> </w:t>
      </w:r>
      <w:r>
        <w:rPr>
          <w:rtl w:val="0"/>
        </w:rPr>
        <w:t>polka</w:t>
      </w:r>
      <w:r>
        <w:rPr>
          <w:rtl w:val="0"/>
        </w:rPr>
        <w:t xml:space="preserve"> </w:t>
      </w:r>
      <w:r>
        <w:rPr>
          <w:rtl w:val="0"/>
        </w:rPr>
        <w:t>dotted</w:t>
      </w:r>
      <w:r>
        <w:rPr>
          <w:rtl w:val="0"/>
        </w:rPr>
        <w:t xml:space="preserve"> </w:t>
      </w:r>
      <w:r>
        <w:rPr>
          <w:rtl w:val="0"/>
        </w:rPr>
        <w:t>bandana</w:t>
      </w:r>
      <w:r>
        <w:rPr>
          <w:rtl w:val="0"/>
        </w:rPr>
        <w:t xml:space="preserve">.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her</w:t>
      </w:r>
      <w:r>
        <w:rPr>
          <w:rtl w:val="0"/>
        </w:rPr>
        <w:t xml:space="preserve"> </w:t>
      </w:r>
      <w:r>
        <w:rPr>
          <w:rtl w:val="0"/>
        </w:rPr>
        <w:t>forearm</w:t>
      </w:r>
      <w:r>
        <w:rPr>
          <w:rtl w:val="0"/>
        </w:rPr>
        <w:t xml:space="preserve"> </w:t>
      </w:r>
      <w:r>
        <w:rPr>
          <w:rtl w:val="0"/>
        </w:rPr>
        <w:t>raised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caption</w:t>
      </w:r>
      <w:r>
        <w:rPr>
          <w:rtl w:val="0"/>
        </w:rPr>
        <w:t>, “</w:t>
      </w:r>
      <w:r>
        <w:rPr>
          <w:rtl w:val="0"/>
        </w:rPr>
        <w:t>We</w:t>
      </w:r>
      <w:r>
        <w:rPr>
          <w:rtl w:val="0"/>
        </w:rPr>
        <w:t xml:space="preserve"> </w:t>
      </w:r>
      <w:r>
        <w:rPr>
          <w:rtl w:val="0"/>
        </w:rPr>
        <w:t>Can</w:t>
      </w:r>
      <w:r>
        <w:rPr>
          <w:rtl w:val="0"/>
        </w:rPr>
        <w:t xml:space="preserve"> </w:t>
      </w:r>
      <w:r>
        <w:rPr>
          <w:rtl w:val="0"/>
        </w:rPr>
        <w:t>Do</w:t>
      </w:r>
      <w:r>
        <w:rPr>
          <w:rtl w:val="0"/>
        </w:rPr>
        <w:t xml:space="preserve"> </w:t>
      </w:r>
      <w:r>
        <w:rPr>
          <w:rtl w:val="0"/>
        </w:rPr>
        <w:t>it</w:t>
      </w:r>
      <w:r>
        <w:rPr>
          <w:rtl w:val="0"/>
        </w:rPr>
        <w:t xml:space="preserve">!”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famous</w:t>
      </w:r>
      <w:r>
        <w:rPr>
          <w:rtl w:val="0"/>
        </w:rPr>
        <w:t xml:space="preserve"> </w:t>
      </w:r>
      <w:r>
        <w:rPr>
          <w:rtl w:val="0"/>
        </w:rPr>
        <w:t>poster</w:t>
      </w:r>
      <w:r>
        <w:rPr>
          <w:rtl w:val="0"/>
        </w:rPr>
        <w:t xml:space="preserve"> </w:t>
      </w:r>
      <w:r>
        <w:rPr>
          <w:rtl w:val="0"/>
        </w:rPr>
        <w:t>was</w:t>
      </w:r>
      <w:r>
        <w:rPr>
          <w:rtl w:val="0"/>
        </w:rPr>
        <w:t xml:space="preserve"> </w:t>
      </w:r>
      <w:r>
        <w:rPr>
          <w:rtl w:val="0"/>
        </w:rPr>
        <w:t>one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many</w:t>
      </w:r>
      <w:r>
        <w:rPr>
          <w:rtl w:val="0"/>
        </w:rPr>
        <w:t xml:space="preserve"> </w:t>
      </w:r>
      <w:r>
        <w:rPr>
          <w:rtl w:val="0"/>
        </w:rPr>
        <w:t>during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 </w:t>
      </w:r>
      <w:r>
        <w:rPr>
          <w:rtl w:val="0"/>
        </w:rPr>
        <w:t>that</w:t>
      </w:r>
      <w:r>
        <w:rPr>
          <w:rtl w:val="0"/>
        </w:rPr>
        <w:t xml:space="preserve"> </w:t>
      </w:r>
      <w:r>
        <w:rPr>
          <w:rtl w:val="0"/>
        </w:rPr>
        <w:t>encourage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join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manufacturing</w:t>
      </w:r>
      <w:r>
        <w:rPr>
          <w:rtl w:val="0"/>
        </w:rPr>
        <w:t xml:space="preserve"> </w:t>
      </w:r>
      <w:r>
        <w:rPr>
          <w:rtl w:val="0"/>
        </w:rPr>
        <w:t>industry</w:t>
      </w:r>
      <w:r>
        <w:rPr>
          <w:rtl w:val="0"/>
        </w:rPr>
        <w:t xml:space="preserve">.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paper</w:t>
      </w:r>
      <w:r>
        <w:rPr>
          <w:rtl w:val="0"/>
        </w:rPr>
        <w:t xml:space="preserve"> </w:t>
      </w:r>
      <w:r>
        <w:rPr>
          <w:rtl w:val="0"/>
        </w:rPr>
        <w:t>seeks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understand</w:t>
      </w:r>
      <w:r>
        <w:rPr>
          <w:rtl w:val="0"/>
        </w:rPr>
        <w:t xml:space="preserve"> </w:t>
      </w:r>
      <w:r>
        <w:rPr>
          <w:rtl w:val="0"/>
        </w:rPr>
        <w:t>how</w:t>
      </w:r>
      <w:r>
        <w:rPr>
          <w:rtl w:val="0"/>
        </w:rPr>
        <w:t xml:space="preserve"> </w:t>
      </w:r>
      <w:r>
        <w:rPr>
          <w:rtl w:val="0"/>
        </w:rPr>
        <w:t>these</w:t>
      </w:r>
      <w:r>
        <w:rPr>
          <w:rtl w:val="0"/>
        </w:rPr>
        <w:t xml:space="preserve"> </w:t>
      </w:r>
      <w:r>
        <w:rPr>
          <w:rtl w:val="0"/>
        </w:rPr>
        <w:t>World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 2 </w:t>
      </w:r>
      <w:r>
        <w:rPr>
          <w:rtl w:val="0"/>
        </w:rPr>
        <w:t>propaganda</w:t>
      </w:r>
      <w:r>
        <w:rPr>
          <w:rtl w:val="0"/>
        </w:rPr>
        <w:t xml:space="preserve"> </w:t>
      </w:r>
      <w:r>
        <w:rPr>
          <w:rtl w:val="0"/>
        </w:rPr>
        <w:t>posters</w:t>
      </w:r>
      <w:r>
        <w:rPr>
          <w:rtl w:val="0"/>
        </w:rPr>
        <w:t xml:space="preserve"> </w:t>
      </w:r>
      <w:r>
        <w:rPr>
          <w:rtl w:val="0"/>
        </w:rPr>
        <w:t>portrayed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manufacturing</w:t>
      </w:r>
      <w:r>
        <w:rPr>
          <w:rtl w:val="0"/>
        </w:rPr>
        <w:t xml:space="preserve"> </w:t>
      </w:r>
      <w:r>
        <w:rPr>
          <w:rtl w:val="0"/>
        </w:rPr>
        <w:t>industry</w:t>
      </w:r>
      <w:r>
        <w:rPr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  <w:ind w:firstLine="720"/>
      </w:pPr>
      <w:r>
        <w:rPr>
          <w:rtl w:val="0"/>
        </w:rPr>
        <w:t>During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1940’</w:t>
      </w:r>
      <w:r>
        <w:rPr>
          <w:rtl w:val="0"/>
        </w:rPr>
        <w:t>s</w:t>
      </w:r>
      <w:r>
        <w:rPr>
          <w:rtl w:val="0"/>
        </w:rPr>
        <w:t xml:space="preserve">, </w:t>
      </w:r>
      <w:r>
        <w:rPr>
          <w:rtl w:val="0"/>
        </w:rPr>
        <w:t>America</w:t>
      </w:r>
      <w:r>
        <w:rPr>
          <w:rtl w:val="0"/>
        </w:rPr>
        <w:t xml:space="preserve"> </w:t>
      </w:r>
      <w:r>
        <w:rPr>
          <w:rtl w:val="0"/>
        </w:rPr>
        <w:t>joined</w:t>
      </w:r>
      <w:r>
        <w:rPr>
          <w:rtl w:val="0"/>
        </w:rPr>
        <w:t xml:space="preserve"> </w:t>
      </w:r>
      <w:r>
        <w:rPr>
          <w:rtl w:val="0"/>
        </w:rPr>
        <w:t>World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 2. </w:t>
      </w:r>
      <w:r>
        <w:rPr>
          <w:rtl w:val="0"/>
        </w:rPr>
        <w:t>After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attack</w:t>
      </w:r>
      <w:r>
        <w:rPr>
          <w:rtl w:val="0"/>
        </w:rPr>
        <w:t xml:space="preserve"> </w:t>
      </w:r>
      <w:r>
        <w:rPr>
          <w:rtl w:val="0"/>
        </w:rPr>
        <w:t>on</w:t>
      </w:r>
      <w:r>
        <w:rPr>
          <w:rtl w:val="0"/>
        </w:rPr>
        <w:t xml:space="preserve"> </w:t>
      </w:r>
      <w:r>
        <w:rPr>
          <w:rtl w:val="0"/>
        </w:rPr>
        <w:t>Pearl</w:t>
      </w:r>
      <w:r>
        <w:rPr>
          <w:rtl w:val="0"/>
        </w:rPr>
        <w:t xml:space="preserve"> </w:t>
      </w:r>
      <w:r>
        <w:rPr>
          <w:rtl w:val="0"/>
        </w:rPr>
        <w:t>Harbour</w:t>
      </w:r>
      <w:r>
        <w:rPr>
          <w:rtl w:val="0"/>
        </w:rPr>
        <w:t xml:space="preserve">, </w:t>
      </w:r>
      <w:r>
        <w:rPr>
          <w:rtl w:val="0"/>
        </w:rPr>
        <w:t>thousands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young</w:t>
      </w:r>
      <w:r>
        <w:rPr>
          <w:rtl w:val="0"/>
        </w:rPr>
        <w:t xml:space="preserve"> </w:t>
      </w:r>
      <w:r>
        <w:rPr>
          <w:rtl w:val="0"/>
        </w:rPr>
        <w:t>men</w:t>
      </w:r>
      <w:r>
        <w:rPr>
          <w:rtl w:val="0"/>
        </w:rPr>
        <w:t xml:space="preserve"> </w:t>
      </w:r>
      <w:r>
        <w:rPr>
          <w:rtl w:val="0"/>
        </w:rPr>
        <w:t>joined</w:t>
      </w:r>
      <w:r>
        <w:rPr>
          <w:rtl w:val="0"/>
        </w:rPr>
        <w:t xml:space="preserve"> </w:t>
      </w:r>
      <w:r>
        <w:rPr>
          <w:rtl w:val="0"/>
        </w:rPr>
        <w:t>up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fight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. </w:t>
      </w:r>
      <w:r>
        <w:rPr>
          <w:rtl w:val="0"/>
        </w:rPr>
        <w:t>They</w:t>
      </w:r>
      <w:r>
        <w:rPr>
          <w:rtl w:val="0"/>
        </w:rPr>
        <w:t xml:space="preserve"> </w:t>
      </w:r>
      <w:r>
        <w:rPr>
          <w:rtl w:val="0"/>
        </w:rPr>
        <w:t>spent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few</w:t>
      </w:r>
      <w:r>
        <w:rPr>
          <w:rtl w:val="0"/>
        </w:rPr>
        <w:t xml:space="preserve"> </w:t>
      </w:r>
      <w:r>
        <w:rPr>
          <w:rtl w:val="0"/>
        </w:rPr>
        <w:t>weeks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training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then</w:t>
      </w:r>
      <w:r>
        <w:rPr>
          <w:rtl w:val="0"/>
        </w:rPr>
        <w:t xml:space="preserve"> </w:t>
      </w:r>
      <w:r>
        <w:rPr>
          <w:rtl w:val="0"/>
        </w:rPr>
        <w:t>shipped</w:t>
      </w:r>
      <w:r>
        <w:rPr>
          <w:rtl w:val="0"/>
        </w:rPr>
        <w:t xml:space="preserve"> </w:t>
      </w:r>
      <w:r>
        <w:rPr>
          <w:rtl w:val="0"/>
        </w:rPr>
        <w:t>out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Europe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South</w:t>
      </w:r>
      <w:r>
        <w:rPr>
          <w:rtl w:val="0"/>
        </w:rPr>
        <w:t xml:space="preserve"> </w:t>
      </w:r>
      <w:r>
        <w:rPr>
          <w:rtl w:val="0"/>
        </w:rPr>
        <w:t>Pacific</w:t>
      </w:r>
      <w:r>
        <w:rPr>
          <w:rtl w:val="0"/>
        </w:rPr>
        <w:t xml:space="preserve">.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led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shortage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workforce</w:t>
      </w:r>
      <w:r>
        <w:rPr>
          <w:rtl w:val="0"/>
        </w:rPr>
        <w:t xml:space="preserve"> </w:t>
      </w:r>
      <w:r>
        <w:rPr>
          <w:rtl w:val="0"/>
        </w:rPr>
        <w:t>that</w:t>
      </w:r>
      <w:r>
        <w:rPr>
          <w:rtl w:val="0"/>
        </w:rPr>
        <w:t xml:space="preserve"> </w:t>
      </w:r>
      <w:r>
        <w:rPr>
          <w:rtl w:val="0"/>
        </w:rPr>
        <w:t>America</w:t>
      </w:r>
      <w:r>
        <w:rPr>
          <w:rtl w:val="0"/>
        </w:rPr>
        <w:t xml:space="preserve"> </w:t>
      </w:r>
      <w:r>
        <w:rPr>
          <w:rtl w:val="0"/>
        </w:rPr>
        <w:t>needed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continue</w:t>
      </w:r>
      <w:r>
        <w:rPr>
          <w:rtl w:val="0"/>
        </w:rPr>
        <w:t xml:space="preserve"> </w:t>
      </w:r>
      <w:r>
        <w:rPr>
          <w:rtl w:val="0"/>
        </w:rPr>
        <w:t>producing</w:t>
      </w:r>
      <w:r>
        <w:rPr>
          <w:rtl w:val="0"/>
        </w:rPr>
        <w:t xml:space="preserve"> </w:t>
      </w:r>
      <w:r>
        <w:rPr>
          <w:rtl w:val="0"/>
        </w:rPr>
        <w:t>for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.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began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step</w:t>
      </w:r>
      <w:r>
        <w:rPr>
          <w:rtl w:val="0"/>
        </w:rPr>
        <w:t xml:space="preserve"> </w:t>
      </w:r>
      <w:r>
        <w:rPr>
          <w:rtl w:val="0"/>
        </w:rPr>
        <w:t>up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government</w:t>
      </w:r>
      <w:r>
        <w:rPr>
          <w:rtl w:val="0"/>
        </w:rPr>
        <w:t xml:space="preserve"> </w:t>
      </w:r>
      <w:r>
        <w:rPr>
          <w:rtl w:val="0"/>
        </w:rPr>
        <w:t>put</w:t>
      </w:r>
      <w:r>
        <w:rPr>
          <w:rtl w:val="0"/>
        </w:rPr>
        <w:t xml:space="preserve"> </w:t>
      </w:r>
      <w:r>
        <w:rPr>
          <w:rtl w:val="0"/>
        </w:rPr>
        <w:t>forth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marketing</w:t>
      </w:r>
      <w:r>
        <w:rPr>
          <w:rtl w:val="0"/>
        </w:rPr>
        <w:t xml:space="preserve"> </w:t>
      </w:r>
      <w:r>
        <w:rPr>
          <w:rtl w:val="0"/>
        </w:rPr>
        <w:t>campaign</w:t>
      </w:r>
      <w:r>
        <w:rPr>
          <w:rtl w:val="0"/>
        </w:rPr>
        <w:t xml:space="preserve"> </w:t>
      </w:r>
      <w:r>
        <w:rPr>
          <w:rtl w:val="0"/>
        </w:rPr>
        <w:t>aimed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target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>.</w:t>
      </w:r>
      <w:r>
        <w:rPr>
          <w:rtl w:val="0"/>
        </w:rPr>
        <w:t>These</w:t>
      </w:r>
      <w:r>
        <w:rPr>
          <w:rtl w:val="0"/>
        </w:rPr>
        <w:t xml:space="preserve"> </w:t>
      </w:r>
      <w:r>
        <w:rPr>
          <w:rtl w:val="0"/>
        </w:rPr>
        <w:t>ads</w:t>
      </w:r>
      <w:r>
        <w:rPr>
          <w:rtl w:val="0"/>
        </w:rPr>
        <w:t xml:space="preserve"> </w:t>
      </w:r>
      <w:r>
        <w:rPr>
          <w:rtl w:val="0"/>
        </w:rPr>
        <w:t>displayed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smiling</w:t>
      </w:r>
      <w:r>
        <w:rPr>
          <w:rtl w:val="0"/>
        </w:rPr>
        <w:t xml:space="preserve"> </w:t>
      </w:r>
      <w:r>
        <w:rPr>
          <w:rtl w:val="0"/>
        </w:rPr>
        <w:t>faces</w:t>
      </w:r>
      <w:r>
        <w:rPr>
          <w:rtl w:val="0"/>
        </w:rPr>
        <w:t xml:space="preserve"> </w:t>
      </w:r>
      <w:r>
        <w:rPr>
          <w:rtl w:val="0"/>
        </w:rPr>
        <w:t>working</w:t>
      </w:r>
      <w:r>
        <w:rPr>
          <w:rtl w:val="0"/>
        </w:rPr>
        <w:t xml:space="preserve"> </w:t>
      </w:r>
      <w:r>
        <w:rPr>
          <w:rtl w:val="0"/>
        </w:rPr>
        <w:t>at</w:t>
      </w:r>
      <w:r>
        <w:rPr>
          <w:rtl w:val="0"/>
        </w:rPr>
        <w:t xml:space="preserve"> </w:t>
      </w:r>
      <w:r>
        <w:rPr>
          <w:rtl w:val="0"/>
        </w:rPr>
        <w:t>manual</w:t>
      </w:r>
      <w:r>
        <w:rPr>
          <w:rtl w:val="0"/>
        </w:rPr>
        <w:t xml:space="preserve"> </w:t>
      </w:r>
      <w:r>
        <w:rPr>
          <w:rtl w:val="0"/>
        </w:rPr>
        <w:t>labor</w:t>
      </w:r>
      <w:r>
        <w:rPr>
          <w:rtl w:val="0"/>
        </w:rPr>
        <w:t xml:space="preserve"> </w:t>
      </w:r>
      <w:r>
        <w:rPr>
          <w:rtl w:val="0"/>
        </w:rPr>
        <w:t>jobs</w:t>
      </w:r>
      <w:r>
        <w:rPr>
          <w:rtl w:val="0"/>
        </w:rPr>
        <w:t xml:space="preserve">.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analysis</w:t>
      </w:r>
      <w:r>
        <w:rPr>
          <w:rtl w:val="0"/>
        </w:rPr>
        <w:t xml:space="preserve">,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paper</w:t>
      </w:r>
      <w:r>
        <w:rPr>
          <w:rtl w:val="0"/>
        </w:rPr>
        <w:t xml:space="preserve"> </w:t>
      </w:r>
      <w:r>
        <w:rPr>
          <w:rtl w:val="0"/>
        </w:rPr>
        <w:t>seeks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fully</w:t>
      </w:r>
      <w:r>
        <w:rPr>
          <w:rtl w:val="0"/>
        </w:rPr>
        <w:t xml:space="preserve"> </w:t>
      </w:r>
      <w:r>
        <w:rPr>
          <w:rtl w:val="0"/>
        </w:rPr>
        <w:t>explore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representation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these</w:t>
      </w:r>
      <w:r>
        <w:rPr>
          <w:rtl w:val="0"/>
        </w:rPr>
        <w:t xml:space="preserve"> </w:t>
      </w:r>
      <w:r>
        <w:rPr>
          <w:rtl w:val="0"/>
        </w:rPr>
        <w:t>World</w:t>
      </w:r>
      <w:r>
        <w:rPr>
          <w:rtl w:val="0"/>
        </w:rPr>
        <w:t xml:space="preserve"> </w:t>
      </w:r>
      <w:r>
        <w:rPr>
          <w:rtl w:val="0"/>
        </w:rPr>
        <w:t>War</w:t>
      </w:r>
      <w:r>
        <w:rPr>
          <w:rtl w:val="0"/>
        </w:rPr>
        <w:t xml:space="preserve"> 2 </w:t>
      </w:r>
      <w:r>
        <w:rPr>
          <w:rtl w:val="0"/>
        </w:rPr>
        <w:t>manufacturing</w:t>
      </w:r>
      <w:r>
        <w:rPr>
          <w:rtl w:val="0"/>
        </w:rPr>
        <w:t xml:space="preserve"> </w:t>
      </w:r>
      <w:r>
        <w:rPr>
          <w:rtl w:val="0"/>
        </w:rPr>
        <w:t>posters</w:t>
      </w:r>
      <w:r>
        <w:rPr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  <w:ind w:firstLine="720"/>
      </w:pPr>
      <w:r>
        <w:rPr>
          <w:rtl w:val="0"/>
        </w:rPr>
        <w:t>It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interesting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note</w:t>
      </w:r>
      <w:r>
        <w:rPr>
          <w:rtl w:val="0"/>
        </w:rPr>
        <w:t xml:space="preserve"> </w:t>
      </w:r>
      <w:r>
        <w:rPr>
          <w:rtl w:val="0"/>
        </w:rPr>
        <w:t>how</w:t>
      </w:r>
      <w:r>
        <w:rPr>
          <w:rtl w:val="0"/>
        </w:rPr>
        <w:t xml:space="preserve"> </w:t>
      </w:r>
      <w:r>
        <w:rPr>
          <w:rtl w:val="0"/>
        </w:rPr>
        <w:t>well</w:t>
      </w:r>
      <w:r>
        <w:rPr>
          <w:rtl w:val="0"/>
        </w:rPr>
        <w:t xml:space="preserve"> </w:t>
      </w:r>
      <w:r>
        <w:rPr>
          <w:rtl w:val="0"/>
        </w:rPr>
        <w:t>groomed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all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posters</w:t>
      </w:r>
      <w:r>
        <w:rPr>
          <w:rtl w:val="0"/>
        </w:rPr>
        <w:t xml:space="preserve"> </w:t>
      </w:r>
      <w:r>
        <w:rPr>
          <w:rtl w:val="0"/>
        </w:rPr>
        <w:t>appear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three</w:t>
      </w:r>
      <w:r>
        <w:rPr>
          <w:rtl w:val="0"/>
        </w:rPr>
        <w:t xml:space="preserve"> </w:t>
      </w:r>
      <w:r>
        <w:rPr>
          <w:rtl w:val="0"/>
        </w:rPr>
        <w:t>drawn</w:t>
      </w:r>
      <w:r>
        <w:rPr>
          <w:rtl w:val="0"/>
        </w:rPr>
        <w:t xml:space="preserve"> </w:t>
      </w:r>
      <w:r>
        <w:rPr>
          <w:rtl w:val="0"/>
        </w:rPr>
        <w:t>posters</w:t>
      </w:r>
      <w:r>
        <w:rPr>
          <w:rtl w:val="0"/>
        </w:rPr>
        <w:t xml:space="preserve"> </w:t>
      </w:r>
      <w:r>
        <w:rPr>
          <w:rtl w:val="0"/>
        </w:rPr>
        <w:t>depict</w:t>
      </w:r>
      <w:r>
        <w:rPr>
          <w:rtl w:val="0"/>
        </w:rPr>
        <w:t xml:space="preserve"> </w:t>
      </w:r>
      <w:r>
        <w:rPr>
          <w:rtl w:val="0"/>
        </w:rPr>
        <w:t>all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 </w:t>
      </w:r>
      <w:r>
        <w:rPr>
          <w:rtl w:val="0"/>
        </w:rPr>
        <w:t>clothes</w:t>
      </w:r>
      <w:r>
        <w:rPr>
          <w:rtl w:val="0"/>
        </w:rPr>
        <w:t xml:space="preserve"> </w:t>
      </w:r>
      <w:r>
        <w:rPr>
          <w:rtl w:val="0"/>
        </w:rPr>
        <w:t>but</w:t>
      </w:r>
      <w:r>
        <w:rPr>
          <w:rtl w:val="0"/>
        </w:rPr>
        <w:t xml:space="preserve"> </w:t>
      </w:r>
      <w:r>
        <w:rPr>
          <w:rtl w:val="0"/>
        </w:rPr>
        <w:t>also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made</w:t>
      </w:r>
      <w:r>
        <w:rPr>
          <w:rtl w:val="0"/>
        </w:rPr>
        <w:t>-</w:t>
      </w:r>
      <w:r>
        <w:rPr>
          <w:rtl w:val="0"/>
        </w:rPr>
        <w:t>up</w:t>
      </w:r>
      <w:r>
        <w:rPr>
          <w:rtl w:val="0"/>
        </w:rPr>
        <w:t xml:space="preserve"> </w:t>
      </w:r>
      <w:r>
        <w:rPr>
          <w:rtl w:val="0"/>
        </w:rPr>
        <w:t>face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perfect</w:t>
      </w:r>
      <w:r>
        <w:rPr>
          <w:rtl w:val="0"/>
        </w:rPr>
        <w:t xml:space="preserve"> </w:t>
      </w:r>
      <w:r>
        <w:rPr>
          <w:rtl w:val="0"/>
        </w:rPr>
        <w:t>hair</w:t>
      </w:r>
      <w:r>
        <w:rPr>
          <w:rtl w:val="0"/>
        </w:rPr>
        <w:t xml:space="preserve">. </w:t>
      </w:r>
      <w:r>
        <w:rPr>
          <w:rtl w:val="0"/>
        </w:rPr>
        <w:t>All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posters</w:t>
      </w:r>
      <w:r>
        <w:rPr>
          <w:rtl w:val="0"/>
        </w:rPr>
        <w:t xml:space="preserve"> </w:t>
      </w:r>
      <w:r>
        <w:rPr>
          <w:rtl w:val="0"/>
        </w:rPr>
        <w:t>show</w:t>
      </w:r>
      <w:r>
        <w:rPr>
          <w:rtl w:val="0"/>
        </w:rPr>
        <w:t xml:space="preserve">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same</w:t>
      </w:r>
      <w:r>
        <w:rPr>
          <w:rtl w:val="0"/>
        </w:rPr>
        <w:t xml:space="preserve"> </w:t>
      </w:r>
      <w:r>
        <w:rPr>
          <w:rtl w:val="0"/>
        </w:rPr>
        <w:t>typical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with</w:t>
      </w:r>
      <w:r>
        <w:rPr>
          <w:rtl w:val="0"/>
        </w:rPr>
        <w:t xml:space="preserve"> </w:t>
      </w:r>
      <w:r>
        <w:rPr>
          <w:rtl w:val="0"/>
        </w:rPr>
        <w:t>groomed</w:t>
      </w:r>
      <w:r>
        <w:rPr>
          <w:rtl w:val="0"/>
        </w:rPr>
        <w:t xml:space="preserve"> </w:t>
      </w:r>
      <w:r>
        <w:rPr>
          <w:rtl w:val="0"/>
        </w:rPr>
        <w:t>eyebrows</w:t>
      </w:r>
      <w:r>
        <w:rPr>
          <w:rtl w:val="0"/>
        </w:rPr>
        <w:t xml:space="preserve">, </w:t>
      </w:r>
      <w:r>
        <w:rPr>
          <w:rtl w:val="0"/>
        </w:rPr>
        <w:t>lipstick</w:t>
      </w:r>
      <w:r>
        <w:rPr>
          <w:rtl w:val="0"/>
        </w:rPr>
        <w:t xml:space="preserve">, </w:t>
      </w:r>
      <w:r>
        <w:rPr>
          <w:rtl w:val="0"/>
        </w:rPr>
        <w:t>one</w:t>
      </w:r>
      <w:r>
        <w:rPr>
          <w:rtl w:val="0"/>
        </w:rPr>
        <w:t xml:space="preserve"> </w:t>
      </w:r>
      <w:r>
        <w:rPr>
          <w:rtl w:val="0"/>
        </w:rPr>
        <w:t>even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beauty</w:t>
      </w:r>
      <w:r>
        <w:rPr>
          <w:rtl w:val="0"/>
        </w:rPr>
        <w:t xml:space="preserve"> </w:t>
      </w:r>
      <w:r>
        <w:rPr>
          <w:rtl w:val="0"/>
        </w:rPr>
        <w:t>mark</w:t>
      </w:r>
      <w:r>
        <w:rPr>
          <w:rtl w:val="0"/>
        </w:rPr>
        <w:t xml:space="preserve">.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seems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little</w:t>
      </w:r>
      <w:r>
        <w:rPr>
          <w:rtl w:val="0"/>
        </w:rPr>
        <w:t xml:space="preserve"> </w:t>
      </w:r>
      <w:r>
        <w:rPr>
          <w:rtl w:val="0"/>
        </w:rPr>
        <w:t>excessive</w:t>
      </w:r>
      <w:r>
        <w:rPr>
          <w:rtl w:val="0"/>
        </w:rPr>
        <w:t xml:space="preserve">.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who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going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perform</w:t>
      </w:r>
      <w:r>
        <w:rPr>
          <w:rtl w:val="0"/>
        </w:rPr>
        <w:t xml:space="preserve"> </w:t>
      </w:r>
      <w:r>
        <w:rPr>
          <w:rtl w:val="0"/>
        </w:rPr>
        <w:t>manual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hard</w:t>
      </w:r>
      <w:r>
        <w:rPr>
          <w:rtl w:val="0"/>
        </w:rPr>
        <w:t xml:space="preserve"> </w:t>
      </w:r>
      <w:r>
        <w:rPr>
          <w:rtl w:val="0"/>
        </w:rPr>
        <w:t>labour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industry</w:t>
      </w:r>
      <w:r>
        <w:rPr>
          <w:rtl w:val="0"/>
        </w:rPr>
        <w:t xml:space="preserve">, </w:t>
      </w:r>
      <w:r>
        <w:rPr>
          <w:rtl w:val="0"/>
        </w:rPr>
        <w:t>yet</w:t>
      </w:r>
      <w:r>
        <w:rPr>
          <w:rtl w:val="0"/>
        </w:rPr>
        <w:t xml:space="preserve">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spends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morning</w:t>
      </w:r>
      <w:r>
        <w:rPr>
          <w:rtl w:val="0"/>
        </w:rPr>
        <w:t xml:space="preserve"> </w:t>
      </w:r>
      <w:r>
        <w:rPr>
          <w:rtl w:val="0"/>
        </w:rPr>
        <w:t>getting</w:t>
      </w:r>
      <w:r>
        <w:rPr>
          <w:rtl w:val="0"/>
        </w:rPr>
        <w:t xml:space="preserve"> </w:t>
      </w:r>
      <w:r>
        <w:rPr>
          <w:rtl w:val="0"/>
        </w:rPr>
        <w:t>ready</w:t>
      </w:r>
      <w:r>
        <w:rPr>
          <w:rtl w:val="0"/>
        </w:rPr>
        <w:t xml:space="preserve"> </w:t>
      </w:r>
      <w:r>
        <w:rPr>
          <w:rtl w:val="0"/>
        </w:rPr>
        <w:t>as</w:t>
      </w:r>
      <w:r>
        <w:rPr>
          <w:rtl w:val="0"/>
        </w:rPr>
        <w:t xml:space="preserve"> </w:t>
      </w:r>
      <w:r>
        <w:rPr>
          <w:rtl w:val="0"/>
        </w:rPr>
        <w:t>if</w:t>
      </w:r>
      <w:r>
        <w:rPr>
          <w:rtl w:val="0"/>
        </w:rPr>
        <w:t xml:space="preserve"> </w:t>
      </w:r>
      <w:r>
        <w:rPr>
          <w:rtl w:val="0"/>
        </w:rPr>
        <w:t>she</w:t>
      </w:r>
      <w:r>
        <w:rPr>
          <w:rtl w:val="0"/>
        </w:rPr>
        <w:t xml:space="preserve"> </w:t>
      </w:r>
      <w:r>
        <w:rPr>
          <w:rtl w:val="0"/>
        </w:rPr>
        <w:t>was</w:t>
      </w:r>
      <w:r>
        <w:rPr>
          <w:rtl w:val="0"/>
        </w:rPr>
        <w:t xml:space="preserve"> </w:t>
      </w:r>
      <w:r>
        <w:rPr>
          <w:rtl w:val="0"/>
        </w:rPr>
        <w:t>going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church</w:t>
      </w:r>
      <w:r>
        <w:rPr>
          <w:rtl w:val="0"/>
        </w:rPr>
        <w:t xml:space="preserve"> </w:t>
      </w:r>
      <w:r>
        <w:rPr>
          <w:rtl w:val="0"/>
        </w:rPr>
        <w:t>or</w:t>
      </w:r>
      <w:r>
        <w:rPr>
          <w:rtl w:val="0"/>
        </w:rPr>
        <w:t xml:space="preserve"> </w:t>
      </w:r>
      <w:r>
        <w:rPr>
          <w:rtl w:val="0"/>
        </w:rPr>
        <w:t>out</w:t>
      </w:r>
      <w:r>
        <w:rPr>
          <w:rtl w:val="0"/>
        </w:rPr>
        <w:t xml:space="preserve"> </w:t>
      </w:r>
      <w:r>
        <w:rPr>
          <w:rtl w:val="0"/>
        </w:rPr>
        <w:t>on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town</w:t>
      </w:r>
      <w:r>
        <w:rPr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  <w:ind w:firstLine="720"/>
      </w:pPr>
      <w:r>
        <w:rPr>
          <w:rtl w:val="0"/>
        </w:rPr>
        <w:t>It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interesting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note</w:t>
      </w:r>
      <w:r>
        <w:rPr>
          <w:rtl w:val="0"/>
        </w:rPr>
        <w:t xml:space="preserve"> </w:t>
      </w:r>
      <w:r>
        <w:rPr>
          <w:rtl w:val="0"/>
        </w:rPr>
        <w:t>that</w:t>
      </w:r>
      <w:r>
        <w:rPr>
          <w:rtl w:val="0"/>
        </w:rPr>
        <w:t xml:space="preserve"> </w:t>
      </w:r>
      <w:r>
        <w:rPr>
          <w:rtl w:val="0"/>
        </w:rPr>
        <w:t>even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Hercules</w:t>
      </w:r>
      <w:r>
        <w:rPr>
          <w:rtl w:val="0"/>
        </w:rPr>
        <w:t xml:space="preserve"> </w:t>
      </w:r>
      <w:r>
        <w:rPr>
          <w:rtl w:val="0"/>
        </w:rPr>
        <w:t>poster</w:t>
      </w:r>
      <w:r>
        <w:rPr>
          <w:rtl w:val="0"/>
        </w:rPr>
        <w:t xml:space="preserve">, </w:t>
      </w:r>
      <w:r>
        <w:rPr>
          <w:rtl w:val="0"/>
        </w:rPr>
        <w:t>which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real</w:t>
      </w:r>
      <w:r>
        <w:rPr>
          <w:rtl w:val="0"/>
        </w:rPr>
        <w:t xml:space="preserve"> </w:t>
      </w:r>
      <w:r>
        <w:rPr>
          <w:rtl w:val="0"/>
        </w:rPr>
        <w:t>photograph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working</w:t>
      </w:r>
      <w:r>
        <w:rPr>
          <w:rtl w:val="0"/>
        </w:rPr>
        <w:t xml:space="preserve">, </w:t>
      </w:r>
      <w:r>
        <w:rPr>
          <w:rtl w:val="0"/>
        </w:rPr>
        <w:t>shows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same</w:t>
      </w:r>
      <w:r>
        <w:rPr>
          <w:rtl w:val="0"/>
        </w:rPr>
        <w:t xml:space="preserve"> </w:t>
      </w:r>
      <w:r>
        <w:rPr>
          <w:rtl w:val="0"/>
        </w:rPr>
        <w:t>standards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beauty</w:t>
      </w:r>
      <w:r>
        <w:rPr>
          <w:rtl w:val="0"/>
        </w:rPr>
        <w:t xml:space="preserve">.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depicted</w:t>
      </w:r>
      <w:r>
        <w:rPr>
          <w:rtl w:val="0"/>
        </w:rPr>
        <w:t xml:space="preserve"> </w:t>
      </w:r>
      <w:r>
        <w:rPr>
          <w:rtl w:val="0"/>
        </w:rPr>
        <w:t>has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pale</w:t>
      </w:r>
      <w:r>
        <w:rPr>
          <w:rtl w:val="0"/>
        </w:rPr>
        <w:t xml:space="preserve"> </w:t>
      </w:r>
      <w:r>
        <w:rPr>
          <w:rtl w:val="0"/>
        </w:rPr>
        <w:t>complexion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well</w:t>
      </w:r>
      <w:r>
        <w:rPr>
          <w:rtl w:val="0"/>
        </w:rPr>
        <w:t>-</w:t>
      </w:r>
      <w:r>
        <w:rPr>
          <w:rtl w:val="0"/>
        </w:rPr>
        <w:t>groomed</w:t>
      </w:r>
      <w:r>
        <w:rPr>
          <w:rtl w:val="0"/>
        </w:rPr>
        <w:t xml:space="preserve"> </w:t>
      </w:r>
      <w:r>
        <w:rPr>
          <w:rtl w:val="0"/>
        </w:rPr>
        <w:t>appearance</w:t>
      </w:r>
      <w:r>
        <w:rPr>
          <w:rtl w:val="0"/>
        </w:rPr>
        <w:t xml:space="preserve">. </w:t>
      </w:r>
      <w:r>
        <w:rPr>
          <w:rtl w:val="0"/>
        </w:rPr>
        <w:t>It</w:t>
      </w:r>
      <w:r>
        <w:rPr>
          <w:rtl w:val="0"/>
        </w:rPr>
        <w:t xml:space="preserve"> </w:t>
      </w:r>
      <w:r>
        <w:rPr>
          <w:rtl w:val="0"/>
        </w:rPr>
        <w:t>is</w:t>
      </w:r>
      <w:r>
        <w:rPr>
          <w:rtl w:val="0"/>
        </w:rPr>
        <w:t xml:space="preserve"> </w:t>
      </w:r>
      <w:r>
        <w:rPr>
          <w:rtl w:val="0"/>
        </w:rPr>
        <w:t>not</w:t>
      </w:r>
      <w:r>
        <w:rPr>
          <w:rtl w:val="0"/>
        </w:rPr>
        <w:t xml:space="preserve"> </w:t>
      </w:r>
      <w:r>
        <w:rPr>
          <w:rtl w:val="0"/>
        </w:rPr>
        <w:t>just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idealism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illustrated</w:t>
      </w:r>
      <w:r>
        <w:rPr>
          <w:rtl w:val="0"/>
        </w:rPr>
        <w:t xml:space="preserve"> </w:t>
      </w:r>
      <w:r>
        <w:rPr>
          <w:rtl w:val="0"/>
        </w:rPr>
        <w:t>posters</w:t>
      </w:r>
      <w:r>
        <w:rPr>
          <w:rtl w:val="0"/>
        </w:rPr>
        <w:t xml:space="preserve"> </w:t>
      </w:r>
      <w:r>
        <w:rPr>
          <w:rtl w:val="0"/>
        </w:rPr>
        <w:t>that</w:t>
      </w:r>
      <w:r>
        <w:rPr>
          <w:rtl w:val="0"/>
        </w:rPr>
        <w:t xml:space="preserve"> </w:t>
      </w:r>
      <w:r>
        <w:rPr>
          <w:rtl w:val="0"/>
        </w:rPr>
        <w:t>depict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such</w:t>
      </w:r>
      <w:r>
        <w:rPr>
          <w:rtl w:val="0"/>
        </w:rPr>
        <w:t xml:space="preserve"> </w:t>
      </w:r>
      <w:r>
        <w:rPr>
          <w:rtl w:val="0"/>
        </w:rPr>
        <w:t>an</w:t>
      </w:r>
      <w:r>
        <w:rPr>
          <w:rtl w:val="0"/>
        </w:rPr>
        <w:t xml:space="preserve"> </w:t>
      </w:r>
      <w:r>
        <w:rPr>
          <w:rtl w:val="0"/>
        </w:rPr>
        <w:t>objectified</w:t>
      </w:r>
      <w:r>
        <w:rPr>
          <w:rtl w:val="0"/>
        </w:rPr>
        <w:t xml:space="preserve"> </w:t>
      </w:r>
      <w:r>
        <w:rPr>
          <w:rtl w:val="0"/>
        </w:rPr>
        <w:t>light</w:t>
      </w:r>
      <w:r>
        <w:rPr>
          <w:rtl w:val="0"/>
        </w:rPr>
        <w:t xml:space="preserve">.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too</w:t>
      </w:r>
      <w:r>
        <w:rPr>
          <w:rtl w:val="0"/>
        </w:rPr>
        <w:t xml:space="preserve"> </w:t>
      </w:r>
      <w:r>
        <w:rPr>
          <w:rtl w:val="0"/>
        </w:rPr>
        <w:t>displays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hallmarks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40’</w:t>
      </w:r>
      <w:r>
        <w:rPr>
          <w:rtl w:val="0"/>
        </w:rPr>
        <w:t>s</w:t>
      </w:r>
      <w:r>
        <w:rPr>
          <w:rtl w:val="0"/>
        </w:rPr>
        <w:t xml:space="preserve"> </w:t>
      </w:r>
      <w:r>
        <w:rPr>
          <w:rtl w:val="0"/>
        </w:rPr>
        <w:t>beauty</w:t>
      </w:r>
      <w:r>
        <w:rPr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  <w:ind w:firstLine="720"/>
      </w:pP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phenomenon</w:t>
      </w:r>
      <w:r>
        <w:rPr>
          <w:rtl w:val="0"/>
        </w:rPr>
        <w:t xml:space="preserve"> </w:t>
      </w:r>
      <w:r>
        <w:rPr>
          <w:rtl w:val="0"/>
        </w:rPr>
        <w:t>speaks</w:t>
      </w:r>
      <w:r>
        <w:rPr>
          <w:rtl w:val="0"/>
        </w:rPr>
        <w:t xml:space="preserve"> </w:t>
      </w:r>
      <w:r>
        <w:rPr>
          <w:rtl w:val="0"/>
        </w:rPr>
        <w:t>directly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expectations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time</w:t>
      </w:r>
      <w:r>
        <w:rPr>
          <w:rtl w:val="0"/>
        </w:rPr>
        <w:t xml:space="preserve">.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were</w:t>
      </w:r>
      <w:r>
        <w:rPr>
          <w:rtl w:val="0"/>
        </w:rPr>
        <w:t xml:space="preserve"> </w:t>
      </w:r>
      <w:r>
        <w:rPr>
          <w:rtl w:val="0"/>
        </w:rPr>
        <w:t>expected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look</w:t>
      </w:r>
      <w:r>
        <w:rPr>
          <w:rtl w:val="0"/>
        </w:rPr>
        <w:t xml:space="preserve"> </w:t>
      </w:r>
      <w:r>
        <w:rPr>
          <w:rtl w:val="0"/>
        </w:rPr>
        <w:t>nice</w:t>
      </w:r>
      <w:r>
        <w:rPr>
          <w:rtl w:val="0"/>
        </w:rPr>
        <w:t xml:space="preserve">, </w:t>
      </w:r>
      <w:r>
        <w:rPr>
          <w:rtl w:val="0"/>
        </w:rPr>
        <w:t>not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hair</w:t>
      </w:r>
      <w:r>
        <w:rPr>
          <w:rtl w:val="0"/>
        </w:rPr>
        <w:t xml:space="preserve"> </w:t>
      </w:r>
      <w:r>
        <w:rPr>
          <w:rtl w:val="0"/>
        </w:rPr>
        <w:t>out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place</w:t>
      </w:r>
      <w:r>
        <w:rPr>
          <w:rtl w:val="0"/>
        </w:rPr>
        <w:t xml:space="preserve">, </w:t>
      </w:r>
      <w:r>
        <w:rPr>
          <w:rtl w:val="0"/>
        </w:rPr>
        <w:t>as</w:t>
      </w:r>
      <w:r>
        <w:rPr>
          <w:rtl w:val="0"/>
        </w:rPr>
        <w:t xml:space="preserve"> </w:t>
      </w:r>
      <w:r>
        <w:rPr>
          <w:rtl w:val="0"/>
        </w:rPr>
        <w:t>they</w:t>
      </w:r>
      <w:r>
        <w:rPr>
          <w:rtl w:val="0"/>
        </w:rPr>
        <w:t xml:space="preserve"> </w:t>
      </w:r>
      <w:r>
        <w:rPr>
          <w:rtl w:val="0"/>
        </w:rPr>
        <w:t>did</w:t>
      </w:r>
      <w:r>
        <w:rPr>
          <w:rtl w:val="0"/>
        </w:rPr>
        <w:t xml:space="preserve"> </w:t>
      </w:r>
      <w:r>
        <w:rPr>
          <w:rtl w:val="0"/>
        </w:rPr>
        <w:t>everything</w:t>
      </w:r>
      <w:r>
        <w:rPr>
          <w:rtl w:val="0"/>
        </w:rPr>
        <w:t xml:space="preserve">, </w:t>
      </w:r>
      <w:r>
        <w:rPr>
          <w:rtl w:val="0"/>
        </w:rPr>
        <w:t>including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 </w:t>
      </w:r>
      <w:r>
        <w:rPr>
          <w:rtl w:val="0"/>
        </w:rPr>
        <w:t>that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man</w:t>
      </w:r>
      <w:r>
        <w:rPr>
          <w:rtl w:val="0"/>
        </w:rPr>
        <w:t xml:space="preserve"> </w:t>
      </w:r>
      <w:r>
        <w:rPr>
          <w:rtl w:val="0"/>
        </w:rPr>
        <w:t>might</w:t>
      </w:r>
      <w:r>
        <w:rPr>
          <w:rtl w:val="0"/>
        </w:rPr>
        <w:t xml:space="preserve"> </w:t>
      </w:r>
      <w:r>
        <w:rPr>
          <w:rtl w:val="0"/>
        </w:rPr>
        <w:t>do</w:t>
      </w:r>
      <w:r>
        <w:rPr>
          <w:rtl w:val="0"/>
        </w:rPr>
        <w:t xml:space="preserve">. </w:t>
      </w:r>
      <w:r>
        <w:rPr>
          <w:rtl w:val="0"/>
        </w:rPr>
        <w:t>Womens</w:t>
      </w:r>
      <w:r>
        <w:rPr>
          <w:rtl w:val="0"/>
        </w:rPr>
        <w:t xml:space="preserve"> </w:t>
      </w:r>
      <w:r>
        <w:rPr>
          <w:rtl w:val="0"/>
        </w:rPr>
        <w:t>appearances</w:t>
      </w:r>
      <w:r>
        <w:rPr>
          <w:rtl w:val="0"/>
        </w:rPr>
        <w:t xml:space="preserve"> </w:t>
      </w:r>
      <w:r>
        <w:rPr>
          <w:rtl w:val="0"/>
        </w:rPr>
        <w:t>fell</w:t>
      </w:r>
      <w:r>
        <w:rPr>
          <w:rtl w:val="0"/>
        </w:rPr>
        <w:t xml:space="preserve"> </w:t>
      </w:r>
      <w:r>
        <w:rPr>
          <w:rtl w:val="0"/>
        </w:rPr>
        <w:t>into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strict</w:t>
      </w:r>
      <w:r>
        <w:rPr>
          <w:rtl w:val="0"/>
        </w:rPr>
        <w:t xml:space="preserve"> </w:t>
      </w:r>
      <w:r>
        <w:rPr>
          <w:rtl w:val="0"/>
        </w:rPr>
        <w:t>gender</w:t>
      </w:r>
      <w:r>
        <w:rPr>
          <w:rtl w:val="0"/>
        </w:rPr>
        <w:t xml:space="preserve"> </w:t>
      </w:r>
      <w:r>
        <w:rPr>
          <w:rtl w:val="0"/>
        </w:rPr>
        <w:t>roles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time</w:t>
      </w:r>
      <w:r>
        <w:rPr>
          <w:rtl w:val="0"/>
        </w:rPr>
        <w:t xml:space="preserve">. </w:t>
      </w:r>
      <w:r>
        <w:rPr>
          <w:rtl w:val="0"/>
        </w:rPr>
        <w:t>Men</w:t>
      </w:r>
      <w:r>
        <w:rPr>
          <w:rtl w:val="0"/>
        </w:rPr>
        <w:t xml:space="preserve"> </w:t>
      </w:r>
      <w:r>
        <w:rPr>
          <w:rtl w:val="0"/>
        </w:rPr>
        <w:t>should</w:t>
      </w:r>
      <w:r>
        <w:rPr>
          <w:rtl w:val="0"/>
        </w:rPr>
        <w:t xml:space="preserve"> </w:t>
      </w:r>
      <w:r>
        <w:rPr>
          <w:rtl w:val="0"/>
        </w:rPr>
        <w:t>look</w:t>
      </w:r>
      <w:r>
        <w:rPr>
          <w:rtl w:val="0"/>
        </w:rPr>
        <w:t xml:space="preserve"> </w:t>
      </w:r>
      <w:r>
        <w:rPr>
          <w:rtl w:val="0"/>
        </w:rPr>
        <w:t>handsome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strong</w:t>
      </w:r>
      <w:r>
        <w:rPr>
          <w:rtl w:val="0"/>
        </w:rPr>
        <w:t xml:space="preserve"> </w:t>
      </w:r>
      <w:r>
        <w:rPr>
          <w:rtl w:val="0"/>
        </w:rPr>
        <w:t>while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looked</w:t>
      </w:r>
      <w:r>
        <w:rPr>
          <w:rtl w:val="0"/>
        </w:rPr>
        <w:t xml:space="preserve"> </w:t>
      </w:r>
      <w:r>
        <w:rPr>
          <w:rtl w:val="0"/>
        </w:rPr>
        <w:t>dainty</w:t>
      </w:r>
      <w:r>
        <w:rPr>
          <w:rtl w:val="0"/>
        </w:rPr>
        <w:t xml:space="preserve"> </w:t>
      </w:r>
      <w:r>
        <w:rPr>
          <w:rtl w:val="0"/>
        </w:rPr>
        <w:t>and</w:t>
      </w:r>
      <w:r>
        <w:rPr>
          <w:rtl w:val="0"/>
        </w:rPr>
        <w:t xml:space="preserve"> </w:t>
      </w:r>
      <w:r>
        <w:rPr>
          <w:rtl w:val="0"/>
        </w:rPr>
        <w:t>beautiful</w:t>
      </w:r>
      <w:r>
        <w:rPr>
          <w:rtl w:val="0"/>
        </w:rPr>
        <w:t xml:space="preserve">. </w:t>
      </w:r>
      <w:r>
        <w:rPr>
          <w:rtl w:val="0"/>
        </w:rPr>
        <w:t>Since</w:t>
      </w:r>
      <w:r>
        <w:rPr>
          <w:rtl w:val="0"/>
        </w:rPr>
        <w:t xml:space="preserve"> </w:t>
      </w:r>
      <w:r>
        <w:rPr>
          <w:rtl w:val="0"/>
        </w:rPr>
        <w:t>there</w:t>
      </w:r>
      <w:r>
        <w:rPr>
          <w:rtl w:val="0"/>
        </w:rPr>
        <w:t xml:space="preserve"> </w:t>
      </w:r>
      <w:r>
        <w:rPr>
          <w:rtl w:val="0"/>
        </w:rPr>
        <w:t>was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push</w:t>
      </w:r>
      <w:r>
        <w:rPr>
          <w:rtl w:val="0"/>
        </w:rPr>
        <w:t xml:space="preserve"> </w:t>
      </w:r>
      <w:r>
        <w:rPr>
          <w:rtl w:val="0"/>
        </w:rPr>
        <w:t>for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to</w:t>
      </w:r>
      <w:r>
        <w:rPr>
          <w:rtl w:val="0"/>
        </w:rPr>
        <w:t xml:space="preserve"> </w:t>
      </w:r>
      <w:r>
        <w:rPr>
          <w:rtl w:val="0"/>
        </w:rPr>
        <w:t>do</w:t>
      </w:r>
      <w:r>
        <w:rPr>
          <w:rtl w:val="0"/>
        </w:rPr>
        <w:t xml:space="preserve"> </w:t>
      </w:r>
      <w:r>
        <w:rPr>
          <w:rtl w:val="0"/>
        </w:rPr>
        <w:t>non</w:t>
      </w:r>
      <w:r>
        <w:rPr>
          <w:rtl w:val="0"/>
        </w:rPr>
        <w:t>-</w:t>
      </w:r>
      <w:r>
        <w:rPr>
          <w:rtl w:val="0"/>
        </w:rPr>
        <w:t>traditional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male</w:t>
      </w:r>
      <w:r>
        <w:rPr>
          <w:rtl w:val="0"/>
        </w:rPr>
        <w:t xml:space="preserve"> </w:t>
      </w:r>
      <w:r>
        <w:rPr>
          <w:rtl w:val="0"/>
        </w:rPr>
        <w:t>dominated</w:t>
      </w:r>
      <w:r>
        <w:rPr>
          <w:rtl w:val="0"/>
        </w:rPr>
        <w:t xml:space="preserve"> </w:t>
      </w:r>
      <w:r>
        <w:rPr>
          <w:rtl w:val="0"/>
        </w:rPr>
        <w:t>manufacturing</w:t>
      </w:r>
      <w:r>
        <w:rPr>
          <w:rtl w:val="0"/>
        </w:rPr>
        <w:t xml:space="preserve"> </w:t>
      </w:r>
      <w:r>
        <w:rPr>
          <w:rtl w:val="0"/>
        </w:rPr>
        <w:t>industry</w:t>
      </w:r>
      <w:r>
        <w:rPr>
          <w:rtl w:val="0"/>
        </w:rPr>
        <w:t xml:space="preserve">, </w:t>
      </w:r>
      <w:r>
        <w:rPr>
          <w:rtl w:val="0"/>
        </w:rPr>
        <w:t>it</w:t>
      </w:r>
      <w:r>
        <w:rPr>
          <w:rtl w:val="0"/>
        </w:rPr>
        <w:t xml:space="preserve"> </w:t>
      </w:r>
      <w:r>
        <w:rPr>
          <w:rtl w:val="0"/>
        </w:rPr>
        <w:t>makes</w:t>
      </w:r>
      <w:r>
        <w:rPr>
          <w:rtl w:val="0"/>
        </w:rPr>
        <w:t xml:space="preserve"> </w:t>
      </w:r>
      <w:r>
        <w:rPr>
          <w:rtl w:val="0"/>
        </w:rPr>
        <w:t>sense</w:t>
      </w:r>
      <w:r>
        <w:rPr>
          <w:rtl w:val="0"/>
        </w:rPr>
        <w:t xml:space="preserve"> </w:t>
      </w:r>
      <w:r>
        <w:rPr>
          <w:rtl w:val="0"/>
        </w:rPr>
        <w:t>that</w:t>
      </w:r>
      <w:r>
        <w:rPr>
          <w:rtl w:val="0"/>
        </w:rPr>
        <w:t xml:space="preserve"> </w:t>
      </w:r>
      <w:r>
        <w:rPr>
          <w:rtl w:val="0"/>
        </w:rPr>
        <w:t>they</w:t>
      </w:r>
      <w:r>
        <w:rPr>
          <w:rtl w:val="0"/>
        </w:rPr>
        <w:t xml:space="preserve"> </w:t>
      </w:r>
      <w:r>
        <w:rPr>
          <w:rtl w:val="0"/>
        </w:rPr>
        <w:t>should</w:t>
      </w:r>
      <w:r>
        <w:rPr>
          <w:rtl w:val="0"/>
        </w:rPr>
        <w:t xml:space="preserve"> </w:t>
      </w:r>
      <w:r>
        <w:rPr>
          <w:rtl w:val="0"/>
        </w:rPr>
        <w:t>look</w:t>
      </w:r>
      <w:r>
        <w:rPr>
          <w:rtl w:val="0"/>
        </w:rPr>
        <w:t xml:space="preserve"> </w:t>
      </w:r>
      <w:r>
        <w:rPr>
          <w:rtl w:val="0"/>
        </w:rPr>
        <w:t>pretty</w:t>
      </w:r>
      <w:r>
        <w:rPr>
          <w:rtl w:val="0"/>
        </w:rPr>
        <w:t xml:space="preserve"> </w:t>
      </w:r>
      <w:r>
        <w:rPr>
          <w:rtl w:val="0"/>
        </w:rPr>
        <w:t>while</w:t>
      </w:r>
      <w:r>
        <w:rPr>
          <w:rtl w:val="0"/>
        </w:rPr>
        <w:t xml:space="preserve"> </w:t>
      </w:r>
      <w:r>
        <w:rPr>
          <w:rtl w:val="0"/>
        </w:rPr>
        <w:t>doing</w:t>
      </w:r>
      <w:r>
        <w:rPr>
          <w:rtl w:val="0"/>
        </w:rPr>
        <w:t xml:space="preserve"> </w:t>
      </w:r>
      <w:r>
        <w:rPr>
          <w:rtl w:val="0"/>
        </w:rPr>
        <w:t>so</w:t>
      </w:r>
      <w:r>
        <w:rPr>
          <w:rtl w:val="0"/>
        </w:rPr>
        <w:t xml:space="preserve">. </w:t>
      </w:r>
      <w:r>
        <w:rPr>
          <w:rtl w:val="0"/>
        </w:rPr>
        <w:t>While</w:t>
      </w:r>
      <w:r>
        <w:rPr>
          <w:rtl w:val="0"/>
        </w:rPr>
        <w:t xml:space="preserve"> </w:t>
      </w:r>
      <w:r>
        <w:rPr>
          <w:rtl w:val="0"/>
        </w:rPr>
        <w:t>women</w:t>
      </w:r>
      <w:r>
        <w:rPr>
          <w:rtl w:val="0"/>
        </w:rPr>
        <w:t xml:space="preserve"> </w:t>
      </w:r>
      <w:r>
        <w:rPr>
          <w:rtl w:val="0"/>
        </w:rPr>
        <w:t>broke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typical</w:t>
      </w:r>
      <w:r>
        <w:rPr>
          <w:rtl w:val="0"/>
        </w:rPr>
        <w:t xml:space="preserve"> </w:t>
      </w:r>
      <w:r>
        <w:rPr>
          <w:rtl w:val="0"/>
        </w:rPr>
        <w:t>gender</w:t>
      </w:r>
      <w:r>
        <w:rPr>
          <w:rtl w:val="0"/>
        </w:rPr>
        <w:t xml:space="preserve"> </w:t>
      </w:r>
      <w:r>
        <w:rPr>
          <w:rtl w:val="0"/>
        </w:rPr>
        <w:t>role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“</w:t>
      </w:r>
      <w:r>
        <w:rPr>
          <w:rtl w:val="0"/>
        </w:rPr>
        <w:t>women</w:t>
      </w:r>
      <w:r>
        <w:rPr>
          <w:rtl w:val="0"/>
        </w:rPr>
        <w:t>’</w:t>
      </w:r>
      <w:r>
        <w:rPr>
          <w:rtl w:val="0"/>
        </w:rPr>
        <w:t>s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” </w:t>
      </w:r>
      <w:r>
        <w:rPr>
          <w:rtl w:val="0"/>
        </w:rPr>
        <w:t>by</w:t>
      </w:r>
      <w:r>
        <w:rPr>
          <w:rtl w:val="0"/>
        </w:rPr>
        <w:t xml:space="preserve"> </w:t>
      </w:r>
      <w:r>
        <w:rPr>
          <w:rtl w:val="0"/>
        </w:rPr>
        <w:t>joining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manufacturing</w:t>
      </w:r>
      <w:r>
        <w:rPr>
          <w:rtl w:val="0"/>
        </w:rPr>
        <w:t xml:space="preserve"> </w:t>
      </w:r>
      <w:r>
        <w:rPr>
          <w:rtl w:val="0"/>
        </w:rPr>
        <w:t>workforce</w:t>
      </w:r>
      <w:r>
        <w:rPr>
          <w:rtl w:val="0"/>
        </w:rPr>
        <w:t xml:space="preserve">, </w:t>
      </w:r>
      <w:r>
        <w:rPr>
          <w:rtl w:val="0"/>
        </w:rPr>
        <w:t>they</w:t>
      </w:r>
      <w:r>
        <w:rPr>
          <w:rtl w:val="0"/>
        </w:rPr>
        <w:t xml:space="preserve"> </w:t>
      </w:r>
      <w:r>
        <w:rPr>
          <w:rtl w:val="0"/>
        </w:rPr>
        <w:t>still</w:t>
      </w:r>
      <w:r>
        <w:rPr>
          <w:rtl w:val="0"/>
        </w:rPr>
        <w:t xml:space="preserve"> </w:t>
      </w:r>
      <w:r>
        <w:rPr>
          <w:rtl w:val="0"/>
        </w:rPr>
        <w:t>looked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part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as</w:t>
      </w:r>
      <w:r>
        <w:rPr>
          <w:rtl w:val="0"/>
        </w:rPr>
        <w:t xml:space="preserve"> </w:t>
      </w:r>
      <w:r>
        <w:rPr>
          <w:rtl w:val="0"/>
        </w:rPr>
        <w:t>much</w:t>
      </w:r>
      <w:r>
        <w:rPr>
          <w:rtl w:val="0"/>
        </w:rPr>
        <w:t xml:space="preserve"> </w:t>
      </w:r>
      <w:r>
        <w:rPr>
          <w:rtl w:val="0"/>
        </w:rPr>
        <w:t>as</w:t>
      </w:r>
      <w:r>
        <w:rPr>
          <w:rtl w:val="0"/>
        </w:rPr>
        <w:t xml:space="preserve"> </w:t>
      </w:r>
      <w:r>
        <w:rPr>
          <w:rtl w:val="0"/>
        </w:rPr>
        <w:t>possible</w:t>
      </w:r>
      <w:r>
        <w:rPr>
          <w:rtl w:val="0"/>
        </w:rPr>
        <w:t xml:space="preserve"> </w:t>
      </w:r>
      <w:r>
        <w:rPr>
          <w:rtl w:val="0"/>
        </w:rPr>
        <w:t>while</w:t>
      </w:r>
      <w:r>
        <w:rPr>
          <w:rtl w:val="0"/>
        </w:rPr>
        <w:t xml:space="preserve"> </w:t>
      </w:r>
      <w:r>
        <w:rPr>
          <w:rtl w:val="0"/>
        </w:rPr>
        <w:t>doing</w:t>
      </w:r>
      <w:r>
        <w:rPr>
          <w:rtl w:val="0"/>
        </w:rPr>
        <w:t xml:space="preserve"> </w:t>
      </w:r>
      <w:r>
        <w:rPr>
          <w:rtl w:val="0"/>
        </w:rPr>
        <w:t>so</w:t>
      </w:r>
      <w:r>
        <w:rPr>
          <w:rtl w:val="0"/>
        </w:rPr>
        <w:t xml:space="preserve">. </w:t>
      </w:r>
      <w:r>
        <w:rPr>
          <w:rtl w:val="0"/>
        </w:rPr>
        <w:t>This</w:t>
      </w:r>
      <w:r>
        <w:rPr>
          <w:rtl w:val="0"/>
        </w:rPr>
        <w:t xml:space="preserve"> </w:t>
      </w:r>
      <w:r>
        <w:rPr>
          <w:rtl w:val="0"/>
        </w:rPr>
        <w:t>meant</w:t>
      </w:r>
      <w:r>
        <w:rPr>
          <w:rtl w:val="0"/>
        </w:rPr>
        <w:t xml:space="preserve"> </w:t>
      </w:r>
      <w:r>
        <w:rPr>
          <w:rtl w:val="0"/>
        </w:rPr>
        <w:t>looking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park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well</w:t>
      </w:r>
      <w:r>
        <w:rPr>
          <w:rtl w:val="0"/>
        </w:rPr>
        <w:t>-</w:t>
      </w:r>
      <w:r>
        <w:rPr>
          <w:rtl w:val="0"/>
        </w:rPr>
        <w:t>to</w:t>
      </w:r>
      <w:r>
        <w:rPr>
          <w:rtl w:val="0"/>
        </w:rPr>
        <w:t>-</w:t>
      </w:r>
      <w:r>
        <w:rPr>
          <w:rtl w:val="0"/>
        </w:rPr>
        <w:t>do</w:t>
      </w:r>
      <w:r>
        <w:rPr>
          <w:rtl w:val="0"/>
        </w:rPr>
        <w:t xml:space="preserve"> </w:t>
      </w:r>
      <w:r>
        <w:rPr>
          <w:rtl w:val="0"/>
        </w:rPr>
        <w:t>woman</w:t>
      </w:r>
      <w:r>
        <w:rPr>
          <w:rtl w:val="0"/>
        </w:rPr>
        <w:t xml:space="preserve"> </w:t>
      </w:r>
      <w:r>
        <w:rPr>
          <w:rtl w:val="0"/>
        </w:rPr>
        <w:t>while</w:t>
      </w:r>
      <w:r>
        <w:rPr>
          <w:rtl w:val="0"/>
        </w:rPr>
        <w:t xml:space="preserve"> </w:t>
      </w:r>
      <w:r>
        <w:rPr>
          <w:rtl w:val="0"/>
        </w:rPr>
        <w:t>performing</w:t>
      </w:r>
      <w:r>
        <w:rPr>
          <w:rtl w:val="0"/>
        </w:rPr>
        <w:t xml:space="preserve"> </w:t>
      </w:r>
      <w:r>
        <w:rPr>
          <w:rtl w:val="0"/>
        </w:rPr>
        <w:t>hard</w:t>
      </w:r>
      <w:r>
        <w:rPr>
          <w:rtl w:val="0"/>
        </w:rPr>
        <w:t xml:space="preserve"> </w:t>
      </w:r>
      <w:r>
        <w:rPr>
          <w:rtl w:val="0"/>
        </w:rPr>
        <w:t>work</w:t>
      </w:r>
      <w:r>
        <w:rPr>
          <w:rtl w:val="0"/>
        </w:rPr>
        <w:t xml:space="preserve"> </w:t>
      </w:r>
      <w:r>
        <w:rPr>
          <w:rtl w:val="0"/>
        </w:rPr>
        <w:t>in</w:t>
      </w:r>
      <w:r>
        <w:rPr>
          <w:rtl w:val="0"/>
        </w:rPr>
        <w:t xml:space="preserve"> </w:t>
      </w:r>
      <w:r>
        <w:rPr>
          <w:rtl w:val="0"/>
        </w:rPr>
        <w:t>the</w:t>
      </w:r>
      <w:r>
        <w:rPr>
          <w:rtl w:val="0"/>
        </w:rPr>
        <w:t xml:space="preserve"> </w:t>
      </w:r>
      <w:r>
        <w:rPr>
          <w:rtl w:val="0"/>
        </w:rPr>
        <w:t>blue</w:t>
      </w:r>
      <w:r>
        <w:rPr>
          <w:rtl w:val="0"/>
        </w:rPr>
        <w:t xml:space="preserve"> </w:t>
      </w:r>
      <w:r>
        <w:rPr>
          <w:rtl w:val="0"/>
        </w:rPr>
        <w:t>coveralls</w:t>
      </w:r>
      <w:r>
        <w:rPr>
          <w:rtl w:val="0"/>
        </w:rPr>
        <w:t xml:space="preserve"> </w:t>
      </w:r>
      <w:r>
        <w:rPr>
          <w:rtl w:val="0"/>
        </w:rPr>
        <w:t>of</w:t>
      </w:r>
      <w:r>
        <w:rPr>
          <w:rtl w:val="0"/>
        </w:rPr>
        <w:t xml:space="preserve"> </w:t>
      </w:r>
      <w:r>
        <w:rPr>
          <w:rtl w:val="0"/>
        </w:rPr>
        <w:t>a</w:t>
      </w:r>
      <w:r>
        <w:rPr>
          <w:rtl w:val="0"/>
        </w:rPr>
        <w:t xml:space="preserve"> </w:t>
      </w:r>
      <w:r>
        <w:rPr>
          <w:rtl w:val="0"/>
        </w:rPr>
        <w:t>workman</w:t>
      </w:r>
      <w:r>
        <w:rPr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="480" w:lineRule="auto"/>
        <w:ind w:left="0" w:firstLine="0"/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pageBreakBefore w:val="0"/>
      <w:bidi w:val="0"/>
      <w:spacing w:before="0" w:after="0" w:line="276" w:lineRule="auto"/>
      <w:ind w:left="0" w:right="0" w:firstLine="0"/>
      <w:jc w:val="left"/>
    </w:pPr>
    <w:rPr>
      <w:rFonts w:ascii="Arial" w:eastAsia="Arial" w:hAnsi="Arial" w:cs="Arial"/>
      <w:b w:val="0"/>
      <w:bCs w:val="0"/>
      <w:i w:val="0"/>
      <w:iCs w:val="0"/>
      <w:strike w:val="0"/>
      <w:color w:val="000000"/>
      <w:sz w:val="22"/>
      <w:szCs w:val="22"/>
      <w:u w:val="none"/>
    </w:rPr>
  </w:style>
  <w:style w:type="paragraph" w:styleId="Heading1">
    <w:name w:val="heading 1"/>
    <w:basedOn w:val="Normal"/>
    <w:next w:val="Normal"/>
    <w:qFormat/>
    <w:rsid w:val="00EF7B96"/>
    <w:pPr>
      <w:pageBreakBefore w:val="0"/>
      <w:bidi w:val="0"/>
      <w:spacing w:before="480" w:after="120" w:lineRule="auto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EF7B96"/>
    <w:pPr>
      <w:pageBreakBefore w:val="0"/>
      <w:bidi w:val="0"/>
      <w:spacing w:before="360" w:after="80" w:lineRule="auto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pageBreakBefore w:val="0"/>
      <w:bidi w:val="0"/>
      <w:spacing w:before="280" w:after="80" w:lineRule="auto"/>
    </w:pPr>
    <w:rPr>
      <w:b/>
      <w:bCs/>
      <w:color w:val="666666"/>
      <w:sz w:val="24"/>
      <w:szCs w:val="24"/>
    </w:rPr>
  </w:style>
  <w:style w:type="paragraph" w:styleId="Heading4">
    <w:name w:val="heading 4"/>
    <w:basedOn w:val="Normal"/>
    <w:next w:val="Normal"/>
    <w:qFormat/>
    <w:rsid w:val="00EF7B96"/>
    <w:pPr>
      <w:pageBreakBefore w:val="0"/>
      <w:bidi w:val="0"/>
      <w:spacing w:before="240" w:after="40" w:lineRule="auto"/>
    </w:pPr>
    <w:rPr>
      <w:i/>
      <w:iCs/>
      <w:color w:val="666666"/>
      <w:sz w:val="22"/>
      <w:szCs w:val="22"/>
    </w:rPr>
  </w:style>
  <w:style w:type="paragraph" w:styleId="Heading5">
    <w:name w:val="heading 5"/>
    <w:basedOn w:val="Normal"/>
    <w:next w:val="Normal"/>
    <w:qFormat/>
    <w:rsid w:val="00EF7B96"/>
    <w:pPr>
      <w:pageBreakBefore w:val="0"/>
      <w:bidi w:val="0"/>
      <w:spacing w:before="220" w:after="40" w:lineRule="auto"/>
    </w:pPr>
    <w:rPr>
      <w:b/>
      <w:bCs/>
      <w:color w:val="666666"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pageBreakBefore w:val="0"/>
      <w:bidi w:val="0"/>
      <w:spacing w:before="200" w:after="40" w:lineRule="auto"/>
    </w:pPr>
    <w:rPr>
      <w:i/>
      <w:iCs/>
      <w:color w:val="666666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EF7B96"/>
    <w:pPr>
      <w:pageBreakBefore w:val="0"/>
      <w:bidi w:val="0"/>
      <w:spacing w:before="480" w:after="120" w:lineRule="auto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pageBreakBefore w:val="0"/>
      <w:bidi w:val="0"/>
      <w:spacing w:before="360" w:after="80" w:lineRule="auto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